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Waschküche/ Werkstatt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spezielle Anstrich-, Beschichtungsstoffe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Erstellung nach 1990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314878247" name="019eac1e-b3a3-714c-bcce-ec875f714d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2997057" name="019eac1e-b3a3-714c-bcce-ec875f714d0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13439519" name="019eac1e-7c5a-7e7d-bb3f-af6b745057b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7144277" name="019eac1e-7c5a-7e7d-bb3f-af6b745057b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Waschküche/ Werkstatt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Sichtbeton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00323955" name="019eac2e-a9fc-7c52-ad8a-d37c773a31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4310862" name="019eac2e-a9fc-7c52-ad8a-d37c773a316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87258269" name="019eac2e-cc4c-7dda-8958-a7b2390326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5807506" name="019eac2e-cc4c-7dda-8958-a7b23903267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 Küche/ Wohnzimmer/ Treppenhaus </w:t>
            </w:r>
          </w:p>
          <w:p>
            <w:pPr>
              <w:spacing w:before="0" w:after="0"/>
            </w:pPr>
            <w:r>
              <w:t>EG-OG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733063880" name="019eac38-f611-788a-9a6e-987d18254e3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6130705" name="019eac38-f611-788a-9a6e-987d18254e3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391008721" name="019eac39-abd8-7f5d-9dc0-ab8324acb6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8945042" name="019eac39-abd8-7f5d-9dc0-ab8324acb62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205697618" name="019eac3c-1228-7b04-a334-d00e9fe315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8195258" name="019eac3c-1228-7b04-a334-d00e9fe315f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381039530" name="019eac3c-4c67-7766-abb1-e5051c015a3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7567818" name="019eac3c-4c67-7766-abb1-e5051c015a3b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Elternschlafzimmer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80191858" name="019eac45-eb22-79eb-b8eb-9ced93dbe3f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0139093" name="019eac45-eb22-79eb-b8eb-9ced93dbe3f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2550417" name="019eac46-17f8-7956-8f2f-9abb054a0f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8666045" name="019eac46-17f8-7956-8f2f-9abb054a0f65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Boden/ 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Boden/ 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07923118" name="019eac4a-8bc1-712b-a455-5b44ac5bd97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0010477" name="019eac4a-8bc1-712b-a455-5b44ac5bd97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92676451" name="019eac4a-c876-764e-b196-2a737d967b3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7963365" name="019eac4a-c876-764e-b196-2a737d967b3e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53831480" name="019eac4c-d1e6-7389-a7b2-649f7ab534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1805259" name="019eac4c-d1e6-7389-a7b2-649f7ab5348a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91515913" name="019eac4d-0671-7074-b60c-41d691f3b1b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4597581" name="019eac4d-0671-7074-b60c-41d691f3b1b8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Gassenackerweg 12, 4223 Blauen</w:t>
          </w:r>
        </w:p>
        <w:p>
          <w:pPr>
            <w:spacing w:before="0" w:after="0"/>
          </w:pPr>
          <w:r>
            <w:t>DN 952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